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Notice of Appearance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notice of appearance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notice of appearance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Notice of Appearance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